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212 Lyrical dance Дорослі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#148 Полина Русакова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